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不合格品评审单</w:t>
      </w:r>
    </w:p>
    <w:p>
      <w:r>
        <w:t>记录编号：FM-027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不合格编号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不合格描述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评审意见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处置决定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审批人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日期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表单编号：FM-027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